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7863575" name="54e57f1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277148" name="54e57f10-2e6f-11f1-ab5e-7feb00f8340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Nebenstube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4788520" name="d0bf46c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851571" name="d0bf46c0-2e6f-11f1-ab5e-7feb00f8340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5958610" name="e85a250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752482" name="e85a2500-2e71-11f1-ab5e-7feb00f8340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3242546" name="7627c2b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212130" name="7627c2b0-2e73-11f1-ab5e-7feb00f8340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rechts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5904385" name="172d92b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002523" name="172d92b0-2e75-11f1-ab5e-7feb00f8340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5259903" name="319b18f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7569" name="319b18f0-2e77-11f1-ab5e-7feb00f8340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8369605" name="558fa82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706403" name="558fa820-2e77-11f1-ab5e-7feb00f8340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8447471" name="7df1ae2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802376" name="7df1ae20-2e78-11f1-ab5e-7feb00f8340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9366082" name="c97a931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91338" name="c97a9310-2e79-11f1-ab5e-7feb00f8340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 rechts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6666216" name="d0faef3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326114" name="d0faef30-2e7a-11f1-ab5e-7feb00f8340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3511218" name="8a7aebd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166302" name="8a7aebd0-2e7c-11f1-ab5e-7feb00f8340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8463932" name="0c59451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034412" name="0c594510-2e7e-11f1-ab5e-7feb00f8340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6693143" name="3ec23cf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167545" name="3ec23cf0-2e7e-11f1-ab5e-7feb00f8340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8013735" name="e5a9449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629613" name="e5a94490-2e6b-11f1-ab5e-7feb00f8340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5181960" name="6d9b7c3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75684" name="6d9b7c30-2e6f-11f1-ab5e-7feb00f8340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0856308" name="d03eba3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557485" name="d03eba30-2e71-11f1-ab5e-7feb00f8340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1516973" name="a9e62de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875015" name="a9e62de0-2e72-11f1-ab5e-7feb00f8340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1043774" name="431a7f10-2e74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244499" name="431a7f10-2e74-11f1-ab5e-7feb00f8340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2019654" name="15ec754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915182" name="15ec7540-2e77-11f1-ab5e-7feb00f8340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7123796" name="74433fb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007710" name="74433fb0-2e7d-11f1-ab5e-7feb00f8340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6704869" name="cc2e97e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203353" name="cc2e97e0-2e6b-11f1-ab5e-7feb00f8340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0097590" name="02b10fa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021376" name="02b10fa0-2e6c-11f1-ab5e-7feb00f8340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8109244" name="1c5c694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874144" name="1c5c6940-2e6c-11f1-ab5e-7feb00f8340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2996028" name="4434e20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818450" name="4434e200-2e6f-11f1-ab5e-7feb00f8340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1295377" name="64a8c73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846337" name="64a8c730-2e75-11f1-ab5e-7feb00f8340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4621142" name="6b385ab0-2e76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307192" name="6b385ab0-2e76-11f1-ab5e-7feb00f8340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8684366" name="454f591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126856" name="454f5910-2e77-11f1-ab5e-7feb00f8340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4923758" name="22237ba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692755" name="22237ba0-2e78-11f1-ab5e-7feb00f8340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8986292" name="5e8d7c8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097689" name="5e8d7c80-2e78-11f1-ab5e-7feb00f8340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4305386" name="8c4d423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535388" name="8c4d4230-2e79-11f1-ab5e-7feb00f8340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2369968" name="3edaea8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149981" name="3edaea80-2e7d-11f1-ab5e-7feb00f8340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0934861" name="34a1f15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504867" name="34a1f150-2e6c-11f1-ab5e-7feb00f8340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1043142" name="03b299c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802503" name="03b299c0-2e6f-11f1-ab5e-7feb00f8340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2429053" name="f61820e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678245" name="f61820e0-2e6f-11f1-ab5e-7feb00f8340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 / Küche rechts </w:t>
            </w:r>
          </w:p>
          <w:p>
            <w:pPr>
              <w:spacing w:before="0" w:after="0" w:line="240" w:lineRule="auto"/>
            </w:pPr>
            <w:r>
              <w:t>EG-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6950698" name="1c2a318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195202" name="1c2a3180-2e73-11f1-ab5e-7feb00f8340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1509663" name="36a3feb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410947" name="36a3feb0-2e73-11f1-ab5e-7feb00f8340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rechts / Bad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4326253" name="7c71300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860793" name="7c713000-2e75-11f1-ab5e-7feb00f8340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60062" name="667721c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161829" name="667721c0-2e79-11f1-ab5e-7feb00f8340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414868" name="3c3402e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873346" name="3c3402e0-2e7c-11f1-ab5e-7feb00f8340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9782475" name="21be5cc0-2e6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215786" name="21be5cc0-2e6e-11f1-ab5e-7feb00f8340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0906693" name="c49303e0-2e70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752616" name="c49303e0-2e70-11f1-ab5e-7feb00f8340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051615" name="2ed725b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096138" name="2ed725b0-2e71-11f1-ab5e-7feb00f8340d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7360731" name="015875c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075795" name="015875c0-2e72-11f1-ab5e-7feb00f8340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917659" name="5bb8242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732811" name="5bb82420-2e72-11f1-ab5e-7feb00f8340d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Dusche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7920153" name="500ac68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723222" name="500ac680-2e79-11f1-ab5e-7feb00f8340d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 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5115856" name="a4129dc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626205" name="a4129dc0-2e79-11f1-ab5e-7feb00f8340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Weinkeller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2958522" name="1214e390-2e7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124821" name="1214e390-2e7b-11f1-ab5e-7feb00f8340d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9735419" name="c147496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772050" name="c1474960-2e72-11f1-ab5e-7feb00f8340d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6297766" name="cf6f749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875153" name="cf6f7490-2e77-11f1-ab5e-7feb00f8340d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Estrich rechts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1115720" name="218ecad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263356" name="218ecad0-2e7a-11f1-ab5e-7feb00f8340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Plsttenkleber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2961665" name="f20321f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151378" name="f20321f0-2e7c-11f1-ab5e-7feb00f8340d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1516343" name="e1679e1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496933" name="e1679e10-2e7d-11f1-ab5e-7feb00f8340d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8311262" name="572b79a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84752" name="572b79a0-2e7e-11f1-ab5e-7feb00f8340d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4123804" name="22de2f3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679397" name="22de2f30-2e6f-11f1-ab5e-7feb00f8340d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5486865" name="6e2be97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900861" name="6e2be970-2e7c-11f1-ab5e-7feb00f8340d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5518400" name="9eb8ce5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680612" name="9eb8ce50-2e7c-11f1-ab5e-7feb00f8340d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6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Ottenbacherstrasse 68, 8909 Affoltern am Albis</w:t>
          </w:r>
        </w:p>
        <w:p>
          <w:pPr>
            <w:spacing w:before="0" w:after="0"/>
          </w:pPr>
          <w:r>
            <w:t>831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footer.xml" Type="http://schemas.openxmlformats.org/officeDocument/2006/relationships/footer" Id="rId6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